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889" w:rsidRPr="00297889" w:rsidRDefault="00297889" w:rsidP="00297889">
      <w:pPr>
        <w:autoSpaceDE w:val="0"/>
        <w:autoSpaceDN w:val="0"/>
        <w:adjustRightInd w:val="0"/>
        <w:rPr>
          <w:rFonts w:ascii="Verdana" w:hAnsi="Verdana" w:cs="Verdana"/>
          <w:b/>
        </w:rPr>
      </w:pPr>
      <w:r w:rsidRPr="00297889">
        <w:rPr>
          <w:rFonts w:ascii="Verdana" w:hAnsi="Verdana" w:cs="Verdana"/>
          <w:b/>
        </w:rPr>
        <w:t>Bijlage 6.</w:t>
      </w:r>
    </w:p>
    <w:p w:rsidR="00297889" w:rsidRPr="00297889" w:rsidRDefault="00297889" w:rsidP="00297889">
      <w:pPr>
        <w:widowControl w:val="0"/>
        <w:tabs>
          <w:tab w:val="left" w:pos="0"/>
        </w:tabs>
        <w:spacing w:before="74"/>
        <w:outlineLvl w:val="0"/>
        <w:rPr>
          <w:rFonts w:asciiTheme="majorHAnsi" w:eastAsiaTheme="majorEastAsia" w:hAnsiTheme="majorHAnsi" w:cstheme="majorBidi"/>
          <w:bCs/>
        </w:rPr>
      </w:pPr>
      <w:bookmarkStart w:id="0" w:name="_Toc526498581"/>
      <w:bookmarkStart w:id="1" w:name="_Toc530391330"/>
      <w:bookmarkStart w:id="2" w:name="_Toc12532831"/>
      <w:r w:rsidRPr="00297889">
        <w:rPr>
          <w:rFonts w:asciiTheme="majorHAnsi" w:eastAsiaTheme="majorEastAsia" w:hAnsiTheme="majorHAnsi" w:cstheme="majorBidi"/>
          <w:bCs/>
        </w:rPr>
        <w:t>Beheerders (contactgegevens per</w:t>
      </w:r>
      <w:r w:rsidRPr="00297889">
        <w:rPr>
          <w:rFonts w:asciiTheme="majorHAnsi" w:eastAsiaTheme="majorEastAsia" w:hAnsiTheme="majorHAnsi" w:cstheme="majorBidi"/>
          <w:bCs/>
          <w:spacing w:val="-17"/>
        </w:rPr>
        <w:t xml:space="preserve"> </w:t>
      </w:r>
      <w:r w:rsidRPr="00297889">
        <w:rPr>
          <w:rFonts w:asciiTheme="majorHAnsi" w:eastAsiaTheme="majorEastAsia" w:hAnsiTheme="majorHAnsi" w:cstheme="majorBidi"/>
          <w:bCs/>
        </w:rPr>
        <w:t>waterlichaam/gebied</w:t>
      </w:r>
      <w:r w:rsidR="00767A8E">
        <w:rPr>
          <w:rFonts w:asciiTheme="majorHAnsi" w:eastAsiaTheme="majorEastAsia" w:hAnsiTheme="majorHAnsi" w:cstheme="majorBidi"/>
          <w:bCs/>
        </w:rPr>
        <w:t xml:space="preserve"> voor de </w:t>
      </w:r>
      <w:proofErr w:type="spellStart"/>
      <w:r w:rsidR="00767A8E">
        <w:rPr>
          <w:rFonts w:asciiTheme="majorHAnsi" w:eastAsiaTheme="majorEastAsia" w:hAnsiTheme="majorHAnsi" w:cstheme="majorBidi"/>
          <w:bCs/>
        </w:rPr>
        <w:t>Stagnante</w:t>
      </w:r>
      <w:proofErr w:type="spellEnd"/>
      <w:r w:rsidR="00767A8E">
        <w:rPr>
          <w:rFonts w:asciiTheme="majorHAnsi" w:eastAsiaTheme="majorEastAsia" w:hAnsiTheme="majorHAnsi" w:cstheme="majorBidi"/>
          <w:bCs/>
        </w:rPr>
        <w:t xml:space="preserve"> wateren</w:t>
      </w:r>
      <w:r w:rsidRPr="00297889">
        <w:rPr>
          <w:rFonts w:asciiTheme="majorHAnsi" w:eastAsiaTheme="majorEastAsia" w:hAnsiTheme="majorHAnsi" w:cstheme="majorBidi"/>
          <w:bCs/>
        </w:rPr>
        <w:t>)</w:t>
      </w:r>
      <w:bookmarkEnd w:id="0"/>
      <w:bookmarkEnd w:id="1"/>
      <w:bookmarkEnd w:id="2"/>
      <w:r w:rsidR="00767A8E">
        <w:rPr>
          <w:rFonts w:asciiTheme="majorHAnsi" w:eastAsiaTheme="majorEastAsia" w:hAnsiTheme="majorHAnsi" w:cstheme="majorBidi"/>
          <w:bCs/>
        </w:rPr>
        <w:t>.</w:t>
      </w:r>
      <w:bookmarkStart w:id="3" w:name="_GoBack"/>
      <w:bookmarkEnd w:id="3"/>
    </w:p>
    <w:p w:rsidR="00297889" w:rsidRPr="00297889" w:rsidRDefault="00297889" w:rsidP="00297889">
      <w:pPr>
        <w:widowControl w:val="0"/>
        <w:rPr>
          <w:rFonts w:asciiTheme="majorHAnsi" w:eastAsia="Arial" w:hAnsiTheme="majorHAnsi" w:cs="Arial"/>
        </w:rPr>
      </w:pPr>
      <w:r w:rsidRPr="00297889">
        <w:rPr>
          <w:rFonts w:asciiTheme="majorHAnsi" w:eastAsia="Arial" w:hAnsiTheme="majorHAnsi" w:cs="Arial"/>
        </w:rPr>
        <w:t>Voor de monitoring dient contact opgenomen en toestemming gevraagd te worden voor het uitvoeren van de werkzaamheden bij de instanties weergegeven in onderstaande tabel.</w:t>
      </w:r>
    </w:p>
    <w:p w:rsidR="00297889" w:rsidRPr="00297889" w:rsidRDefault="00297889" w:rsidP="00297889">
      <w:pPr>
        <w:widowControl w:val="0"/>
        <w:spacing w:before="124"/>
        <w:ind w:right="1234"/>
        <w:rPr>
          <w:rFonts w:asciiTheme="majorHAnsi" w:eastAsia="Arial" w:hAnsiTheme="majorHAnsi" w:cs="Arial"/>
          <w:b/>
          <w:i/>
          <w:color w:val="FF0000"/>
        </w:rPr>
      </w:pPr>
    </w:p>
    <w:tbl>
      <w:tblPr>
        <w:tblStyle w:val="Tabelraster"/>
        <w:tblW w:w="95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1276"/>
        <w:gridCol w:w="2727"/>
        <w:gridCol w:w="1560"/>
      </w:tblGrid>
      <w:tr w:rsidR="00297889" w:rsidRPr="00297889" w:rsidTr="00B72C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1"/>
        </w:trPr>
        <w:tc>
          <w:tcPr>
            <w:tcW w:w="1701" w:type="dxa"/>
            <w:shd w:val="clear" w:color="auto" w:fill="BFBFBF" w:themeFill="background1" w:themeFillShade="BF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b w:val="0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Waterlichaam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b w:val="0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Instantie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b w:val="0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Contactpersoon</w:t>
            </w:r>
          </w:p>
        </w:tc>
        <w:tc>
          <w:tcPr>
            <w:tcW w:w="2727" w:type="dxa"/>
            <w:shd w:val="clear" w:color="auto" w:fill="BFBFBF" w:themeFill="background1" w:themeFillShade="BF"/>
          </w:tcPr>
          <w:p w:rsidR="00297889" w:rsidRPr="00297889" w:rsidRDefault="00297889" w:rsidP="00297889">
            <w:pPr>
              <w:contextualSpacing/>
              <w:jc w:val="center"/>
              <w:rPr>
                <w:rFonts w:asciiTheme="majorHAnsi" w:hAnsiTheme="majorHAnsi" w:cs="Arial"/>
                <w:b w:val="0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Contactgegevens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b w:val="0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Afspraak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Randmeren-Zuid</w:t>
            </w:r>
          </w:p>
        </w:tc>
        <w:tc>
          <w:tcPr>
            <w:tcW w:w="2268" w:type="dxa"/>
          </w:tcPr>
          <w:tbl>
            <w:tblPr>
              <w:tblW w:w="725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96"/>
              <w:gridCol w:w="5156"/>
            </w:tblGrid>
            <w:tr w:rsidR="00297889" w:rsidRPr="00297889" w:rsidTr="00B72C78">
              <w:trPr>
                <w:trHeight w:val="300"/>
              </w:trPr>
              <w:tc>
                <w:tcPr>
                  <w:tcW w:w="2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97889" w:rsidRPr="00297889" w:rsidRDefault="00297889" w:rsidP="00297889">
                  <w:pPr>
                    <w:ind w:hanging="70"/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</w:pPr>
                  <w:r w:rsidRPr="00297889"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  <w:t>Provincie Flevoland</w:t>
                  </w:r>
                </w:p>
              </w:tc>
              <w:tc>
                <w:tcPr>
                  <w:tcW w:w="5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97889" w:rsidRPr="00297889" w:rsidRDefault="00297889" w:rsidP="00297889">
                  <w:pPr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</w:pPr>
                </w:p>
              </w:tc>
            </w:tr>
          </w:tbl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Nicolai Bolt</w:t>
            </w:r>
          </w:p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2727" w:type="dxa"/>
          </w:tcPr>
          <w:p w:rsidR="00297889" w:rsidRPr="00297889" w:rsidRDefault="00D758A0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hyperlink r:id="rId9" w:history="1">
              <w:r w:rsidR="00297889" w:rsidRPr="00297889">
                <w:rPr>
                  <w:rFonts w:asciiTheme="majorHAnsi" w:hAnsiTheme="majorHAnsi" w:cs="Arial"/>
                  <w:color w:val="007BC7" w:themeColor="hyperlink"/>
                  <w:sz w:val="18"/>
                  <w:u w:val="single"/>
                </w:rPr>
                <w:t>Nicolai.Bolt@flevoland.nl</w:t>
              </w:r>
            </w:hyperlink>
          </w:p>
          <w:p w:rsidR="00297889" w:rsidRPr="00297889" w:rsidRDefault="00297889" w:rsidP="00297889">
            <w:pPr>
              <w:contextualSpacing/>
              <w:jc w:val="center"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hRule="exact" w:val="517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Randmeren-Oost</w:t>
            </w:r>
          </w:p>
        </w:tc>
        <w:tc>
          <w:tcPr>
            <w:tcW w:w="2268" w:type="dxa"/>
          </w:tcPr>
          <w:tbl>
            <w:tblPr>
              <w:tblW w:w="725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96"/>
              <w:gridCol w:w="5156"/>
            </w:tblGrid>
            <w:tr w:rsidR="00297889" w:rsidRPr="00297889" w:rsidTr="00B72C78">
              <w:trPr>
                <w:trHeight w:val="300"/>
              </w:trPr>
              <w:tc>
                <w:tcPr>
                  <w:tcW w:w="2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97889" w:rsidRPr="00297889" w:rsidRDefault="00297889" w:rsidP="00297889">
                  <w:pPr>
                    <w:ind w:hanging="70"/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</w:pPr>
                  <w:r w:rsidRPr="00297889"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  <w:t>Provincie Flevoland</w:t>
                  </w:r>
                </w:p>
              </w:tc>
              <w:tc>
                <w:tcPr>
                  <w:tcW w:w="5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97889" w:rsidRPr="00297889" w:rsidRDefault="00297889" w:rsidP="00297889">
                  <w:pPr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</w:pPr>
                </w:p>
              </w:tc>
            </w:tr>
          </w:tbl>
          <w:p w:rsidR="00297889" w:rsidRPr="00297889" w:rsidRDefault="00297889" w:rsidP="00297889">
            <w:pPr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</w:pP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Nicolai Bolt</w:t>
            </w:r>
          </w:p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2727" w:type="dxa"/>
          </w:tcPr>
          <w:p w:rsidR="00297889" w:rsidRPr="00297889" w:rsidRDefault="00D758A0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hyperlink r:id="rId10" w:history="1">
              <w:r w:rsidR="00297889" w:rsidRPr="00297889">
                <w:rPr>
                  <w:rFonts w:asciiTheme="majorHAnsi" w:hAnsiTheme="majorHAnsi" w:cs="Arial"/>
                  <w:color w:val="007BC7" w:themeColor="hyperlink"/>
                  <w:sz w:val="18"/>
                  <w:u w:val="single"/>
                </w:rPr>
                <w:t>Nicolai.Bolt@flevoland.nl</w:t>
              </w:r>
            </w:hyperlink>
          </w:p>
          <w:p w:rsidR="00297889" w:rsidRPr="00297889" w:rsidRDefault="00297889" w:rsidP="00297889">
            <w:pPr>
              <w:contextualSpacing/>
              <w:jc w:val="center"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Randmeren-Zuid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</w:pPr>
            <w:r w:rsidRPr="00297889"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  <w:t>Staatsbosbeheer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F.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Bijmold</w:t>
            </w:r>
            <w:proofErr w:type="spellEnd"/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+31 6 82087074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Randmeren-Oost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</w:pPr>
            <w:r w:rsidRPr="00297889"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  <w:t>Staatsbosbeheer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F.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Bijmold</w:t>
            </w:r>
            <w:proofErr w:type="spellEnd"/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+31 6 82087074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Randmeren-Zuid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Provincie Utrecht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S.L.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Munsel</w:t>
            </w:r>
            <w:proofErr w:type="spellEnd"/>
          </w:p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r w:rsidRPr="00297889">
              <w:rPr>
                <w:rFonts w:asciiTheme="majorHAnsi" w:hAnsiTheme="majorHAnsi" w:cs="Arial"/>
                <w:color w:val="0000FF"/>
                <w:sz w:val="18"/>
                <w:u w:val="single"/>
              </w:rPr>
              <w:t>servicebureau@provincie-utrecht.nl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Randmeren-Oost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Provincie Utrecht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S.L.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Munsel</w:t>
            </w:r>
            <w:proofErr w:type="spellEnd"/>
          </w:p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r w:rsidRPr="00297889">
              <w:rPr>
                <w:rFonts w:asciiTheme="majorHAnsi" w:hAnsiTheme="majorHAnsi" w:cs="Arial"/>
                <w:color w:val="0000FF"/>
                <w:sz w:val="18"/>
                <w:u w:val="single"/>
              </w:rPr>
              <w:t>servicebureau@provincie-utrecht.nl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Ketelmeer, Vossemeer</w:t>
            </w:r>
          </w:p>
        </w:tc>
        <w:tc>
          <w:tcPr>
            <w:tcW w:w="2268" w:type="dxa"/>
          </w:tcPr>
          <w:tbl>
            <w:tblPr>
              <w:tblW w:w="725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96"/>
              <w:gridCol w:w="5156"/>
            </w:tblGrid>
            <w:tr w:rsidR="00297889" w:rsidRPr="00297889" w:rsidTr="00B72C78">
              <w:trPr>
                <w:trHeight w:val="300"/>
              </w:trPr>
              <w:tc>
                <w:tcPr>
                  <w:tcW w:w="2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W w:w="7252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6"/>
                    <w:gridCol w:w="5156"/>
                  </w:tblGrid>
                  <w:tr w:rsidR="00297889" w:rsidRPr="00297889" w:rsidTr="00B72C78">
                    <w:trPr>
                      <w:trHeight w:val="300"/>
                    </w:trPr>
                    <w:tc>
                      <w:tcPr>
                        <w:tcW w:w="2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97889" w:rsidRPr="00297889" w:rsidRDefault="00297889" w:rsidP="00297889">
                        <w:pPr>
                          <w:ind w:left="-140"/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</w:pPr>
                        <w:r w:rsidRPr="00297889"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  <w:t>Provincie Flevoland</w:t>
                        </w:r>
                      </w:p>
                    </w:tc>
                    <w:tc>
                      <w:tcPr>
                        <w:tcW w:w="5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97889" w:rsidRPr="00297889" w:rsidRDefault="00297889" w:rsidP="00297889">
                        <w:pPr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</w:pPr>
                      </w:p>
                    </w:tc>
                  </w:tr>
                </w:tbl>
                <w:p w:rsidR="00297889" w:rsidRPr="00297889" w:rsidRDefault="00297889" w:rsidP="00297889">
                  <w:pPr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</w:pPr>
                </w:p>
              </w:tc>
              <w:tc>
                <w:tcPr>
                  <w:tcW w:w="5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W w:w="7252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6"/>
                    <w:gridCol w:w="5156"/>
                  </w:tblGrid>
                  <w:tr w:rsidR="00297889" w:rsidRPr="00297889" w:rsidTr="00B72C78">
                    <w:trPr>
                      <w:trHeight w:val="300"/>
                    </w:trPr>
                    <w:tc>
                      <w:tcPr>
                        <w:tcW w:w="2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97889" w:rsidRPr="00297889" w:rsidRDefault="00297889" w:rsidP="00297889">
                        <w:pPr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</w:pPr>
                        <w:r w:rsidRPr="00297889"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  <w:t>Provincie Flevoland</w:t>
                        </w:r>
                      </w:p>
                    </w:tc>
                    <w:tc>
                      <w:tcPr>
                        <w:tcW w:w="5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97889" w:rsidRPr="00297889" w:rsidRDefault="00297889" w:rsidP="00297889">
                        <w:pPr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</w:pPr>
                      </w:p>
                    </w:tc>
                  </w:tr>
                </w:tbl>
                <w:p w:rsidR="00297889" w:rsidRPr="00297889" w:rsidRDefault="00297889" w:rsidP="00297889">
                  <w:pPr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</w:pPr>
                </w:p>
              </w:tc>
            </w:tr>
          </w:tbl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Nicolai Bolt</w:t>
            </w:r>
          </w:p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2727" w:type="dxa"/>
          </w:tcPr>
          <w:p w:rsidR="00297889" w:rsidRPr="00297889" w:rsidRDefault="00D758A0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hyperlink r:id="rId11" w:history="1">
              <w:r w:rsidR="00297889" w:rsidRPr="00297889">
                <w:rPr>
                  <w:rFonts w:asciiTheme="majorHAnsi" w:hAnsiTheme="majorHAnsi" w:cs="Arial"/>
                  <w:color w:val="007BC7" w:themeColor="hyperlink"/>
                  <w:sz w:val="18"/>
                  <w:u w:val="single"/>
                </w:rPr>
                <w:t>Nicolai.Bolt@flevoland.nl</w:t>
              </w:r>
            </w:hyperlink>
          </w:p>
          <w:p w:rsidR="00297889" w:rsidRPr="00297889" w:rsidRDefault="00297889" w:rsidP="00297889">
            <w:pPr>
              <w:contextualSpacing/>
              <w:jc w:val="center"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Ketelmeer, Vossemeer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Provincie Utrecht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S.L.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Munsel</w:t>
            </w:r>
            <w:proofErr w:type="spellEnd"/>
          </w:p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r w:rsidRPr="00297889">
              <w:rPr>
                <w:rFonts w:asciiTheme="majorHAnsi" w:hAnsiTheme="majorHAnsi" w:cs="Arial"/>
                <w:color w:val="0000FF"/>
                <w:sz w:val="18"/>
                <w:u w:val="single"/>
              </w:rPr>
              <w:t>servicebureau@provincie-utrecht.nl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Ketelmeer, Vossemeer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</w:pPr>
            <w:r w:rsidRPr="00297889"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  <w:t>Provincie Overijssel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Chantal Groener Gerard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Wijnsma</w:t>
            </w:r>
            <w:proofErr w:type="spellEnd"/>
          </w:p>
        </w:tc>
        <w:tc>
          <w:tcPr>
            <w:tcW w:w="2727" w:type="dxa"/>
          </w:tcPr>
          <w:p w:rsidR="00297889" w:rsidRPr="00297889" w:rsidRDefault="00D758A0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hyperlink r:id="rId12" w:history="1">
              <w:r w:rsidR="00297889" w:rsidRPr="00297889">
                <w:rPr>
                  <w:rFonts w:asciiTheme="majorHAnsi" w:hAnsiTheme="majorHAnsi" w:cs="Arial"/>
                  <w:color w:val="007BC7" w:themeColor="hyperlink"/>
                  <w:sz w:val="18"/>
                  <w:u w:val="single"/>
                </w:rPr>
                <w:t>c.groener@overijssel.nl g.wijnsma@overijssel.nl</w:t>
              </w:r>
            </w:hyperlink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Ketelmeer, Vossemeer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</w:pPr>
            <w:r w:rsidRPr="00297889"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  <w:t>Staatsbosbeheer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F.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Bijmold</w:t>
            </w:r>
            <w:proofErr w:type="spellEnd"/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+31 6 82087074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Zwartemeer</w:t>
            </w:r>
          </w:p>
        </w:tc>
        <w:tc>
          <w:tcPr>
            <w:tcW w:w="2268" w:type="dxa"/>
          </w:tcPr>
          <w:tbl>
            <w:tblPr>
              <w:tblW w:w="515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56"/>
            </w:tblGrid>
            <w:tr w:rsidR="00297889" w:rsidRPr="00297889" w:rsidTr="00B72C78">
              <w:trPr>
                <w:trHeight w:val="300"/>
              </w:trPr>
              <w:tc>
                <w:tcPr>
                  <w:tcW w:w="5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W w:w="7252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6"/>
                    <w:gridCol w:w="5156"/>
                  </w:tblGrid>
                  <w:tr w:rsidR="00297889" w:rsidRPr="00297889" w:rsidTr="00B72C78">
                    <w:trPr>
                      <w:trHeight w:val="300"/>
                    </w:trPr>
                    <w:tc>
                      <w:tcPr>
                        <w:tcW w:w="2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97889" w:rsidRPr="00297889" w:rsidRDefault="00297889" w:rsidP="00297889">
                        <w:pPr>
                          <w:ind w:left="-140"/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</w:pPr>
                        <w:r w:rsidRPr="00297889"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  <w:t>provincie Flevoland</w:t>
                        </w:r>
                      </w:p>
                    </w:tc>
                    <w:tc>
                      <w:tcPr>
                        <w:tcW w:w="5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97889" w:rsidRPr="00297889" w:rsidRDefault="00297889" w:rsidP="00297889">
                        <w:pPr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</w:pPr>
                      </w:p>
                    </w:tc>
                  </w:tr>
                </w:tbl>
                <w:p w:rsidR="00297889" w:rsidRPr="00297889" w:rsidRDefault="00297889" w:rsidP="00297889">
                  <w:pPr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</w:pPr>
                </w:p>
              </w:tc>
            </w:tr>
          </w:tbl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Nicolai Bolt</w:t>
            </w:r>
          </w:p>
        </w:tc>
        <w:tc>
          <w:tcPr>
            <w:tcW w:w="2727" w:type="dxa"/>
          </w:tcPr>
          <w:p w:rsidR="00297889" w:rsidRPr="00297889" w:rsidRDefault="00D758A0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hyperlink r:id="rId13" w:history="1">
              <w:r w:rsidR="00297889" w:rsidRPr="00297889">
                <w:rPr>
                  <w:rFonts w:asciiTheme="majorHAnsi" w:hAnsiTheme="majorHAnsi" w:cs="Arial"/>
                  <w:color w:val="007BC7" w:themeColor="hyperlink"/>
                  <w:sz w:val="18"/>
                  <w:u w:val="single"/>
                </w:rPr>
                <w:t>Nicolai.Bolt@flevoland.nl</w:t>
              </w:r>
            </w:hyperlink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Zwartemeer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Natuurmonumenten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Ruben Kluit</w:t>
            </w:r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r w:rsidRPr="00297889">
              <w:rPr>
                <w:rFonts w:asciiTheme="majorHAnsi" w:hAnsiTheme="majorHAnsi" w:cs="Arial"/>
                <w:color w:val="0000FF"/>
                <w:sz w:val="18"/>
                <w:u w:val="single"/>
              </w:rPr>
              <w:t>r.kluit@natuurmonumenten.nl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Zwartemeer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Provincie Overijssel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Chantal Groener / Gerard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Wijnsma</w:t>
            </w:r>
            <w:proofErr w:type="spellEnd"/>
          </w:p>
        </w:tc>
        <w:tc>
          <w:tcPr>
            <w:tcW w:w="2727" w:type="dxa"/>
          </w:tcPr>
          <w:p w:rsidR="00297889" w:rsidRPr="00297889" w:rsidRDefault="00D758A0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hyperlink r:id="rId14" w:history="1">
              <w:r w:rsidR="00297889" w:rsidRPr="00297889">
                <w:rPr>
                  <w:rFonts w:asciiTheme="majorHAnsi" w:hAnsiTheme="majorHAnsi" w:cs="Arial"/>
                  <w:color w:val="007BC7" w:themeColor="hyperlink"/>
                  <w:sz w:val="18"/>
                  <w:u w:val="single"/>
                </w:rPr>
                <w:t>c.groener@overijssel.nl g.wijnsma@overijssel.nl</w:t>
              </w:r>
            </w:hyperlink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Zwartemeer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Staatsbosbeheer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F.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Bijmold</w:t>
            </w:r>
            <w:proofErr w:type="spellEnd"/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+31 6 82087074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Zwartemeer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Provincie Utrecht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S.L.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Munsel</w:t>
            </w:r>
            <w:proofErr w:type="spellEnd"/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r w:rsidRPr="00297889">
              <w:rPr>
                <w:rFonts w:asciiTheme="majorHAnsi" w:hAnsiTheme="majorHAnsi" w:cs="Arial"/>
                <w:color w:val="0000FF"/>
                <w:sz w:val="18"/>
                <w:u w:val="single"/>
              </w:rPr>
              <w:t>servicebureau@provincie-utrecht.nl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proofErr w:type="spellStart"/>
            <w:r w:rsidRPr="00297889">
              <w:rPr>
                <w:rFonts w:asciiTheme="majorHAnsi" w:hAnsiTheme="majorHAnsi" w:cs="Arial"/>
                <w:sz w:val="18"/>
              </w:rPr>
              <w:t>Volkerak</w:t>
            </w:r>
            <w:proofErr w:type="spellEnd"/>
            <w:r w:rsidRPr="00297889">
              <w:rPr>
                <w:rFonts w:asciiTheme="majorHAnsi" w:hAnsiTheme="majorHAnsi" w:cs="Arial"/>
                <w:sz w:val="18"/>
              </w:rPr>
              <w:t xml:space="preserve">, </w:t>
            </w:r>
            <w:proofErr w:type="spellStart"/>
            <w:r w:rsidRPr="00297889">
              <w:rPr>
                <w:rFonts w:asciiTheme="majorHAnsi" w:hAnsiTheme="majorHAnsi" w:cs="Arial"/>
                <w:sz w:val="18"/>
              </w:rPr>
              <w:t>Zoommmeer</w:t>
            </w:r>
            <w:proofErr w:type="spellEnd"/>
            <w:r w:rsidRPr="00297889">
              <w:rPr>
                <w:rFonts w:asciiTheme="majorHAnsi" w:hAnsiTheme="majorHAnsi" w:cs="Arial"/>
                <w:sz w:val="18"/>
              </w:rPr>
              <w:t>/Eendracht</w:t>
            </w:r>
          </w:p>
        </w:tc>
        <w:tc>
          <w:tcPr>
            <w:tcW w:w="2268" w:type="dxa"/>
            <w:vAlign w:val="center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Provincie Zeeland</w:t>
            </w:r>
          </w:p>
        </w:tc>
        <w:tc>
          <w:tcPr>
            <w:tcW w:w="1276" w:type="dxa"/>
            <w:vAlign w:val="center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 xml:space="preserve">Noortje </w:t>
            </w:r>
            <w:proofErr w:type="spellStart"/>
            <w:r w:rsidRPr="00297889">
              <w:rPr>
                <w:rFonts w:asciiTheme="majorHAnsi" w:hAnsiTheme="majorHAnsi" w:cs="Arial"/>
                <w:sz w:val="18"/>
              </w:rPr>
              <w:t>Meijdam</w:t>
            </w:r>
            <w:proofErr w:type="spellEnd"/>
          </w:p>
        </w:tc>
        <w:tc>
          <w:tcPr>
            <w:tcW w:w="2727" w:type="dxa"/>
            <w:vAlign w:val="center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r w:rsidRPr="00297889">
              <w:rPr>
                <w:rFonts w:asciiTheme="majorHAnsi" w:hAnsiTheme="majorHAnsi" w:cs="Arial"/>
                <w:sz w:val="18"/>
              </w:rPr>
              <w:t>n.meijdam@zeeland.nl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 xml:space="preserve">Toestemming monitoring </w:t>
            </w:r>
          </w:p>
        </w:tc>
      </w:tr>
    </w:tbl>
    <w:p w:rsidR="00241548" w:rsidRPr="00241548" w:rsidRDefault="00241548" w:rsidP="00241548"/>
    <w:sectPr w:rsidR="00241548" w:rsidRPr="00241548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889" w:rsidRDefault="00297889" w:rsidP="0088501B">
      <w:r>
        <w:separator/>
      </w:r>
    </w:p>
  </w:endnote>
  <w:endnote w:type="continuationSeparator" w:id="0">
    <w:p w:rsidR="00297889" w:rsidRDefault="0029788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889" w:rsidRDefault="00297889" w:rsidP="0088501B">
      <w:r>
        <w:separator/>
      </w:r>
    </w:p>
  </w:footnote>
  <w:footnote w:type="continuationSeparator" w:id="0">
    <w:p w:rsidR="00297889" w:rsidRDefault="00297889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CAF5D0D"/>
    <w:multiLevelType w:val="multilevel"/>
    <w:tmpl w:val="06962652"/>
    <w:numStyleLink w:val="Lijststijl"/>
  </w:abstractNum>
  <w:abstractNum w:abstractNumId="26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889"/>
    <w:rsid w:val="000E1F3B"/>
    <w:rsid w:val="00162C20"/>
    <w:rsid w:val="001D6F03"/>
    <w:rsid w:val="00241548"/>
    <w:rsid w:val="00297889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67A8E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03C4E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3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3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icolai.Bolt@flevoland.n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.groener@overrijssel.n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icolai.Bolt@flevoland.n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Nicolai.Bolt@flevoland.n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icolai.Bolt@flevoland.nl" TargetMode="External"/><Relationship Id="rId14" Type="http://schemas.openxmlformats.org/officeDocument/2006/relationships/hyperlink" Target="mailto:c.groener@overrijssel.nl" TargetMode="Externa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C7303-5CD0-4230-8D6A-81B7F0AE9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Naber, Arie (CIV)</dc:creator>
  <cp:lastModifiedBy>Naber, Arie (CIV)</cp:lastModifiedBy>
  <cp:revision>2</cp:revision>
  <dcterms:created xsi:type="dcterms:W3CDTF">2019-08-20T09:07:00Z</dcterms:created>
  <dcterms:modified xsi:type="dcterms:W3CDTF">2019-08-20T09:07:00Z</dcterms:modified>
</cp:coreProperties>
</file>